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设计开发计划书</w:t>
      </w:r>
    </w:p>
    <w:p>
      <w:r>
        <w:t>记录编号：FM-050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项目名称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项目目标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阶段划分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进度安排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资源配置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责任人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审批意见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